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769DD" w14:textId="20958D76" w:rsidR="008E40A1" w:rsidRPr="008E40A1" w:rsidRDefault="008E40A1" w:rsidP="008E40A1">
      <w:pPr>
        <w:suppressAutoHyphens/>
        <w:rPr>
          <w:b/>
          <w:bCs/>
          <w:sz w:val="22"/>
          <w:szCs w:val="22"/>
          <w:lang w:eastAsia="ar-SA"/>
        </w:rPr>
      </w:pPr>
      <w:r w:rsidRPr="008E40A1">
        <w:rPr>
          <w:sz w:val="22"/>
          <w:szCs w:val="22"/>
          <w:lang w:eastAsia="ar-SA"/>
        </w:rPr>
        <w:t xml:space="preserve">Załącznik nr </w:t>
      </w:r>
      <w:r w:rsidR="00864F2C">
        <w:rPr>
          <w:sz w:val="22"/>
          <w:szCs w:val="22"/>
          <w:lang w:eastAsia="ar-SA"/>
        </w:rPr>
        <w:t>3</w:t>
      </w:r>
      <w:r w:rsidRPr="008E40A1">
        <w:rPr>
          <w:sz w:val="22"/>
          <w:szCs w:val="22"/>
          <w:lang w:eastAsia="ar-SA"/>
        </w:rPr>
        <w:t xml:space="preserve"> do Umowy</w:t>
      </w:r>
      <w:r w:rsidRPr="008E40A1">
        <w:rPr>
          <w:b/>
          <w:bCs/>
          <w:sz w:val="22"/>
          <w:szCs w:val="22"/>
          <w:lang w:eastAsia="ar-SA"/>
        </w:rPr>
        <w:t xml:space="preserve"> - </w:t>
      </w:r>
      <w:r w:rsidRPr="008E40A1">
        <w:rPr>
          <w:sz w:val="22"/>
          <w:szCs w:val="22"/>
          <w:lang w:eastAsia="ar-SA"/>
        </w:rPr>
        <w:t xml:space="preserve">Informacja o przetwarzaniu danych osobowych przez Zamawiającego  </w:t>
      </w:r>
    </w:p>
    <w:p w14:paraId="01652A04" w14:textId="77777777" w:rsidR="008E40A1" w:rsidRPr="008E40A1" w:rsidRDefault="008E40A1" w:rsidP="008E40A1">
      <w:pPr>
        <w:suppressAutoHyphens/>
        <w:rPr>
          <w:b/>
          <w:bCs/>
          <w:sz w:val="22"/>
          <w:szCs w:val="22"/>
          <w:lang w:eastAsia="ar-SA"/>
        </w:rPr>
      </w:pPr>
    </w:p>
    <w:p w14:paraId="21099021" w14:textId="77777777" w:rsidR="008E40A1" w:rsidRPr="008E40A1" w:rsidRDefault="008E40A1" w:rsidP="008E40A1">
      <w:pPr>
        <w:jc w:val="both"/>
        <w:rPr>
          <w:rFonts w:eastAsia="SimSun"/>
          <w:lang w:bidi="hi-IN"/>
        </w:rPr>
      </w:pPr>
      <w:r w:rsidRPr="008E40A1">
        <w:rPr>
          <w:rFonts w:eastAsia="SimSun"/>
          <w:lang w:bidi="hi-IN"/>
        </w:rPr>
        <w:t>Zgodnie z art. 14 ust. 1 i 2 Rozporządzenia Parlamentu Europejskiego i Rady ( UE) 2016/679 z dnia 27 kwietnia 2016 r. w sprawie ochrony osób fizycznych w związku z przetwarzaniem danych osobowych  i w sprawie swobodnego przepływu takich danych oraz uchylenia dyrektywy 95/46/WE (zwane dalej rozporządzeniem RODO)  informuję , iż:</w:t>
      </w:r>
    </w:p>
    <w:p w14:paraId="06EB1012" w14:textId="2D298BF4" w:rsidR="008E40A1" w:rsidRPr="008E40A1" w:rsidRDefault="008E40A1" w:rsidP="008E40A1">
      <w:pPr>
        <w:widowControl w:val="0"/>
        <w:numPr>
          <w:ilvl w:val="0"/>
          <w:numId w:val="36"/>
        </w:numPr>
        <w:suppressAutoHyphens/>
        <w:ind w:left="426"/>
        <w:contextualSpacing/>
        <w:jc w:val="both"/>
      </w:pPr>
      <w:r w:rsidRPr="008E40A1">
        <w:t xml:space="preserve">Administratorem Pani/Pana danych osobowych jest Przedsiębiorstwo Wodociągów </w:t>
      </w:r>
      <w:r w:rsidR="00ED76EB">
        <w:br/>
      </w:r>
      <w:r w:rsidRPr="008E40A1">
        <w:t>i Kanalizacji sp. z o. o. z siedzibą w Szczecinku, ul. Bugno 2  (dalej zwany jako Administrator). Może się Pani/Pan skontaktować z Administratorem w następujący sposób:</w:t>
      </w:r>
    </w:p>
    <w:p w14:paraId="02D4257F" w14:textId="77777777" w:rsidR="008E40A1" w:rsidRPr="008E40A1" w:rsidRDefault="008E40A1" w:rsidP="008E40A1">
      <w:pPr>
        <w:widowControl w:val="0"/>
        <w:numPr>
          <w:ilvl w:val="0"/>
          <w:numId w:val="33"/>
        </w:numPr>
        <w:suppressAutoHyphens/>
        <w:contextualSpacing/>
        <w:jc w:val="both"/>
      </w:pPr>
      <w:r w:rsidRPr="008E40A1">
        <w:t>listownie na adres: ul. Bugno 2,  78-400 Szczecinek;</w:t>
      </w:r>
    </w:p>
    <w:p w14:paraId="1FAF35A5" w14:textId="77777777" w:rsidR="008E40A1" w:rsidRPr="008E40A1" w:rsidRDefault="008E40A1" w:rsidP="008E40A1">
      <w:pPr>
        <w:widowControl w:val="0"/>
        <w:numPr>
          <w:ilvl w:val="0"/>
          <w:numId w:val="33"/>
        </w:numPr>
        <w:suppressAutoHyphens/>
        <w:contextualSpacing/>
        <w:jc w:val="both"/>
      </w:pPr>
      <w:r w:rsidRPr="008E40A1">
        <w:t>przez email: sekretariat@pwik.szczecinek.pl;</w:t>
      </w:r>
    </w:p>
    <w:p w14:paraId="1FA9B521" w14:textId="77777777" w:rsidR="008E40A1" w:rsidRPr="008E40A1" w:rsidRDefault="008E40A1" w:rsidP="008E40A1">
      <w:pPr>
        <w:widowControl w:val="0"/>
        <w:numPr>
          <w:ilvl w:val="0"/>
          <w:numId w:val="33"/>
        </w:numPr>
        <w:suppressAutoHyphens/>
        <w:contextualSpacing/>
        <w:jc w:val="both"/>
        <w:rPr>
          <w:rFonts w:eastAsia="SimSun"/>
          <w:lang w:bidi="hi-IN"/>
        </w:rPr>
      </w:pPr>
      <w:r w:rsidRPr="008E40A1">
        <w:t>telefonicznie: 94 37 401 39</w:t>
      </w:r>
    </w:p>
    <w:p w14:paraId="4C966BF9" w14:textId="77777777" w:rsidR="008E40A1" w:rsidRPr="008E40A1" w:rsidRDefault="008E40A1" w:rsidP="008E40A1">
      <w:pPr>
        <w:widowControl w:val="0"/>
        <w:numPr>
          <w:ilvl w:val="0"/>
          <w:numId w:val="36"/>
        </w:numPr>
        <w:suppressAutoHyphens/>
        <w:ind w:left="426"/>
        <w:contextualSpacing/>
        <w:jc w:val="both"/>
      </w:pPr>
      <w:r w:rsidRPr="008E40A1">
        <w:t xml:space="preserve">Administrator wyznaczył Inspektora Ochrony Danych z którym może się Pani/Pan kontaktować we wszystkich sprawach dotyczących przetwarzania danych osobowych oraz korzystania z praw związanych z przetwarzaniem danych. Z inspektorem można się kontaktować przez email: </w:t>
      </w:r>
      <w:proofErr w:type="spellStart"/>
      <w:r w:rsidRPr="008E40A1">
        <w:t>iod</w:t>
      </w:r>
      <w:proofErr w:type="spellEnd"/>
      <w:r w:rsidRPr="008E40A1">
        <w:t>@ pwik.szczecinek.pl;</w:t>
      </w:r>
    </w:p>
    <w:p w14:paraId="41B8FB66" w14:textId="77777777" w:rsidR="008E40A1" w:rsidRPr="008E40A1" w:rsidRDefault="008E40A1" w:rsidP="008E40A1">
      <w:pPr>
        <w:widowControl w:val="0"/>
        <w:numPr>
          <w:ilvl w:val="0"/>
          <w:numId w:val="34"/>
        </w:numPr>
        <w:suppressAutoHyphens/>
        <w:ind w:left="1134"/>
        <w:contextualSpacing/>
        <w:jc w:val="both"/>
      </w:pPr>
      <w:r w:rsidRPr="008E40A1">
        <w:t>Dane są przetwarzane, w celach realizacji umowy z Pani/Pana pracodawcą</w:t>
      </w:r>
    </w:p>
    <w:p w14:paraId="7091423B" w14:textId="77777777" w:rsidR="008E40A1" w:rsidRPr="008E40A1" w:rsidRDefault="008E40A1" w:rsidP="008E40A1">
      <w:pPr>
        <w:widowControl w:val="0"/>
        <w:numPr>
          <w:ilvl w:val="0"/>
          <w:numId w:val="34"/>
        </w:numPr>
        <w:suppressAutoHyphens/>
        <w:ind w:left="1134"/>
        <w:contextualSpacing/>
        <w:jc w:val="both"/>
      </w:pPr>
      <w:r w:rsidRPr="008E40A1">
        <w:rPr>
          <w:rFonts w:eastAsia="MS Mincho"/>
          <w:iCs/>
        </w:rPr>
        <w:t>udzielania odpowiedzi na Państwa pisma, wnioski i skargi,</w:t>
      </w:r>
    </w:p>
    <w:p w14:paraId="0FA6CAE5" w14:textId="77777777" w:rsidR="008E40A1" w:rsidRPr="008E40A1" w:rsidRDefault="008E40A1" w:rsidP="008E40A1">
      <w:pPr>
        <w:widowControl w:val="0"/>
        <w:numPr>
          <w:ilvl w:val="0"/>
          <w:numId w:val="34"/>
        </w:numPr>
        <w:suppressAutoHyphens/>
        <w:ind w:left="1134"/>
        <w:contextualSpacing/>
        <w:jc w:val="both"/>
      </w:pPr>
      <w:r w:rsidRPr="008E40A1">
        <w:rPr>
          <w:rFonts w:eastAsia="MS Mincho"/>
          <w:iCs/>
        </w:rPr>
        <w:t>archiwizacji dokumentów.</w:t>
      </w:r>
    </w:p>
    <w:p w14:paraId="0CC2779B" w14:textId="2DEACD9C" w:rsidR="008E40A1" w:rsidRPr="008E40A1" w:rsidRDefault="008E40A1" w:rsidP="008E40A1">
      <w:pPr>
        <w:widowControl w:val="0"/>
        <w:numPr>
          <w:ilvl w:val="0"/>
          <w:numId w:val="36"/>
        </w:numPr>
        <w:suppressAutoHyphens/>
        <w:ind w:left="426"/>
        <w:contextualSpacing/>
        <w:jc w:val="both"/>
      </w:pPr>
      <w:r w:rsidRPr="008E40A1">
        <w:t xml:space="preserve">Podstawą prawną przetwarzania danych osobowych jest art. 6 ust. 1 lit. f) RODO to jest </w:t>
      </w:r>
      <w:r w:rsidR="00ED76EB">
        <w:br/>
      </w:r>
      <w:r w:rsidRPr="008E40A1">
        <w:t>w sytuacji, w której jest to niezbędne do celów wynikających z prawnie uzasadnionych interesów Administratora.</w:t>
      </w:r>
    </w:p>
    <w:p w14:paraId="1B732291" w14:textId="23DE9577" w:rsidR="008E40A1" w:rsidRPr="008E40A1" w:rsidRDefault="008E40A1" w:rsidP="008E40A1">
      <w:pPr>
        <w:widowControl w:val="0"/>
        <w:numPr>
          <w:ilvl w:val="0"/>
          <w:numId w:val="36"/>
        </w:numPr>
        <w:suppressAutoHyphens/>
        <w:ind w:left="426"/>
        <w:contextualSpacing/>
        <w:jc w:val="both"/>
      </w:pPr>
      <w:r w:rsidRPr="008E40A1">
        <w:t xml:space="preserve">Pani/Pana dane osobowe Administrator uzyskał od Pani/Pana pracodawcy w związku </w:t>
      </w:r>
      <w:r w:rsidR="00ED76EB">
        <w:br/>
      </w:r>
      <w:r w:rsidRPr="008E40A1">
        <w:t>z zawartą umową i wskazaniem Pani/Pana do kontaktów w ramach jej realizacji.</w:t>
      </w:r>
    </w:p>
    <w:p w14:paraId="2B01E36D" w14:textId="77777777" w:rsidR="008E40A1" w:rsidRPr="008E40A1" w:rsidRDefault="008E40A1" w:rsidP="008E40A1">
      <w:pPr>
        <w:widowControl w:val="0"/>
        <w:numPr>
          <w:ilvl w:val="0"/>
          <w:numId w:val="36"/>
        </w:numPr>
        <w:suppressAutoHyphens/>
        <w:ind w:left="426"/>
        <w:contextualSpacing/>
        <w:jc w:val="both"/>
      </w:pPr>
      <w:r w:rsidRPr="008E40A1">
        <w:t>Pani/Pana dane osobowe będą przechowywane przez okres niezbędny do realizacji umowy a następnie do czasu przedawnienia się ewentualnych roszczeń, nie dłużej jednak niż 6 lat od chwili zakończenia umowy.</w:t>
      </w:r>
    </w:p>
    <w:p w14:paraId="027EA2C5" w14:textId="77777777" w:rsidR="008E40A1" w:rsidRPr="008E40A1" w:rsidRDefault="008E40A1" w:rsidP="008E40A1">
      <w:pPr>
        <w:widowControl w:val="0"/>
        <w:numPr>
          <w:ilvl w:val="0"/>
          <w:numId w:val="36"/>
        </w:numPr>
        <w:suppressAutoHyphens/>
        <w:ind w:left="426"/>
        <w:contextualSpacing/>
        <w:jc w:val="both"/>
      </w:pPr>
      <w:r w:rsidRPr="008E40A1">
        <w:rPr>
          <w:bCs/>
        </w:rPr>
        <w:t>W związku z przetwarzaniem danych osobowych w celu o których mowa powyżej  odbiorcami Państwa danych osobowych mogą być podmioty uprawnione przepisami prawa oraz podmioty, które na podstawie zawartych umów przetwarzają dane osobowe w imieniu Administratora</w:t>
      </w:r>
      <w:r w:rsidRPr="008E40A1">
        <w:t xml:space="preserve">. Dane nie będą przekazywane do państw trzecich. </w:t>
      </w:r>
    </w:p>
    <w:p w14:paraId="4F370EB2" w14:textId="77777777" w:rsidR="008E40A1" w:rsidRPr="008E40A1" w:rsidRDefault="008E40A1" w:rsidP="008E40A1">
      <w:pPr>
        <w:widowControl w:val="0"/>
        <w:numPr>
          <w:ilvl w:val="0"/>
          <w:numId w:val="36"/>
        </w:numPr>
        <w:suppressAutoHyphens/>
        <w:ind w:left="426"/>
        <w:contextualSpacing/>
        <w:jc w:val="both"/>
      </w:pPr>
      <w:r w:rsidRPr="008E40A1">
        <w:t>Przysługują Pani/Panu następujące prawa związane z przetwarzaniem danych osobowych:</w:t>
      </w:r>
    </w:p>
    <w:p w14:paraId="0E3BA62D" w14:textId="77777777" w:rsidR="008E40A1" w:rsidRPr="008E40A1" w:rsidRDefault="008E40A1" w:rsidP="008E40A1">
      <w:pPr>
        <w:widowControl w:val="0"/>
        <w:numPr>
          <w:ilvl w:val="0"/>
          <w:numId w:val="35"/>
        </w:numPr>
        <w:suppressAutoHyphens/>
        <w:contextualSpacing/>
        <w:jc w:val="both"/>
      </w:pPr>
      <w:r w:rsidRPr="008E40A1">
        <w:t>prawo dostępu do Pani/Pana danych osobowych,</w:t>
      </w:r>
    </w:p>
    <w:p w14:paraId="2162B8DB" w14:textId="77777777" w:rsidR="008E40A1" w:rsidRPr="008E40A1" w:rsidRDefault="008E40A1" w:rsidP="008E40A1">
      <w:pPr>
        <w:widowControl w:val="0"/>
        <w:numPr>
          <w:ilvl w:val="0"/>
          <w:numId w:val="35"/>
        </w:numPr>
        <w:suppressAutoHyphens/>
        <w:contextualSpacing/>
        <w:jc w:val="both"/>
      </w:pPr>
      <w:r w:rsidRPr="008E40A1">
        <w:t>prawo żądania sprostowania Pani/Pana danych osobowych,</w:t>
      </w:r>
    </w:p>
    <w:p w14:paraId="635A7F5A" w14:textId="77777777" w:rsidR="008E40A1" w:rsidRPr="008E40A1" w:rsidRDefault="008E40A1" w:rsidP="008E40A1">
      <w:pPr>
        <w:widowControl w:val="0"/>
        <w:numPr>
          <w:ilvl w:val="0"/>
          <w:numId w:val="35"/>
        </w:numPr>
        <w:suppressAutoHyphens/>
        <w:contextualSpacing/>
        <w:jc w:val="both"/>
      </w:pPr>
      <w:r w:rsidRPr="008E40A1">
        <w:t xml:space="preserve">prawo żądania usunięcia Pani/Pana danych osobowych,  w sytuacji, gdy przetwarzanie danych nie następuje w celu wywiązania się z obowiązku wynikającego z przepisu prawa, </w:t>
      </w:r>
    </w:p>
    <w:p w14:paraId="21D478B6" w14:textId="77777777" w:rsidR="008E40A1" w:rsidRPr="008E40A1" w:rsidRDefault="008E40A1" w:rsidP="008E40A1">
      <w:pPr>
        <w:widowControl w:val="0"/>
        <w:numPr>
          <w:ilvl w:val="0"/>
          <w:numId w:val="35"/>
        </w:numPr>
        <w:suppressAutoHyphens/>
        <w:contextualSpacing/>
        <w:jc w:val="both"/>
      </w:pPr>
      <w:r w:rsidRPr="008E40A1">
        <w:t>prawo żądania ograniczenia przetwarzania Pani/Pana danych osobowych.</w:t>
      </w:r>
    </w:p>
    <w:p w14:paraId="6F27AFDD" w14:textId="2D18CE1F" w:rsidR="008E40A1" w:rsidRPr="008E40A1" w:rsidRDefault="008E40A1" w:rsidP="008E40A1">
      <w:pPr>
        <w:ind w:left="709"/>
        <w:jc w:val="both"/>
      </w:pPr>
      <w:r w:rsidRPr="008E40A1">
        <w:t xml:space="preserve">Aby skorzystać z powyższych praw, należy skontaktować się z Administratorem  lub </w:t>
      </w:r>
      <w:r w:rsidR="00ED76EB">
        <w:br/>
      </w:r>
      <w:r w:rsidRPr="008E40A1">
        <w:t>z naszym inspektorem ochrony danych.</w:t>
      </w:r>
    </w:p>
    <w:p w14:paraId="609291A4" w14:textId="77777777" w:rsidR="008E40A1" w:rsidRPr="008E40A1" w:rsidRDefault="008E40A1" w:rsidP="008E40A1">
      <w:pPr>
        <w:widowControl w:val="0"/>
        <w:numPr>
          <w:ilvl w:val="0"/>
          <w:numId w:val="36"/>
        </w:numPr>
        <w:suppressAutoHyphens/>
        <w:ind w:left="426"/>
        <w:contextualSpacing/>
        <w:jc w:val="both"/>
      </w:pPr>
      <w:r w:rsidRPr="008E40A1">
        <w:t xml:space="preserve">Przysługuje Pani/Panu także prawo wniesienia skargi do organu nadzorczego zajmującego się ochroną danych osobowych, tj. Prezesa Urzędu Ochrony Danych Osobowych. </w:t>
      </w:r>
    </w:p>
    <w:p w14:paraId="71EA3131" w14:textId="77777777" w:rsidR="008E40A1" w:rsidRPr="008E40A1" w:rsidRDefault="008E40A1" w:rsidP="008E40A1">
      <w:pPr>
        <w:ind w:left="720"/>
        <w:jc w:val="both"/>
      </w:pPr>
    </w:p>
    <w:p w14:paraId="406E253A" w14:textId="77777777" w:rsidR="008E40A1" w:rsidRPr="008E40A1" w:rsidRDefault="008E40A1" w:rsidP="008E40A1">
      <w:pPr>
        <w:suppressAutoHyphens/>
        <w:rPr>
          <w:b/>
          <w:bCs/>
          <w:sz w:val="22"/>
          <w:szCs w:val="22"/>
          <w:lang w:eastAsia="ar-SA"/>
        </w:rPr>
      </w:pPr>
    </w:p>
    <w:p w14:paraId="5C9708CC" w14:textId="77777777" w:rsidR="008E40A1" w:rsidRPr="008E40A1" w:rsidRDefault="008E40A1" w:rsidP="008E40A1">
      <w:pPr>
        <w:suppressAutoHyphens/>
        <w:rPr>
          <w:b/>
          <w:bCs/>
          <w:sz w:val="22"/>
          <w:szCs w:val="22"/>
          <w:lang w:eastAsia="ar-SA"/>
        </w:rPr>
      </w:pPr>
    </w:p>
    <w:p w14:paraId="29395513" w14:textId="77777777" w:rsidR="008E40A1" w:rsidRPr="008E40A1" w:rsidRDefault="008E40A1" w:rsidP="008E40A1">
      <w:pPr>
        <w:suppressAutoHyphens/>
        <w:rPr>
          <w:b/>
          <w:bCs/>
          <w:sz w:val="22"/>
          <w:szCs w:val="22"/>
          <w:lang w:eastAsia="ar-SA"/>
        </w:rPr>
      </w:pPr>
    </w:p>
    <w:p w14:paraId="17818103" w14:textId="77777777" w:rsidR="008E40A1" w:rsidRPr="008E40A1" w:rsidRDefault="008E40A1" w:rsidP="008E40A1">
      <w:pPr>
        <w:rPr>
          <w:b/>
          <w:bCs/>
          <w:sz w:val="22"/>
          <w:szCs w:val="22"/>
        </w:rPr>
      </w:pPr>
    </w:p>
    <w:p w14:paraId="5E3F1206" w14:textId="77777777" w:rsidR="008E40A1" w:rsidRPr="008E40A1" w:rsidRDefault="008E40A1" w:rsidP="008E40A1"/>
    <w:p w14:paraId="0ECB060C" w14:textId="77777777" w:rsidR="008E40A1" w:rsidRPr="00EF35CD" w:rsidRDefault="008E40A1"/>
    <w:sectPr w:rsidR="008E40A1" w:rsidRPr="00EF35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00000008"/>
    <w:multiLevelType w:val="singleLevel"/>
    <w:tmpl w:val="DB1662F2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F"/>
    <w:multiLevelType w:val="singleLevel"/>
    <w:tmpl w:val="1354C39C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</w:abstractNum>
  <w:abstractNum w:abstractNumId="4" w15:restartNumberingAfterBreak="0">
    <w:nsid w:val="00000010"/>
    <w:multiLevelType w:val="multilevel"/>
    <w:tmpl w:val="00000010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00000015"/>
    <w:multiLevelType w:val="multilevel"/>
    <w:tmpl w:val="04A81CC8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4D45A1A"/>
    <w:multiLevelType w:val="hybridMultilevel"/>
    <w:tmpl w:val="8E48CDCC"/>
    <w:lvl w:ilvl="0" w:tplc="0000001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D4778F"/>
    <w:multiLevelType w:val="hybridMultilevel"/>
    <w:tmpl w:val="80CA2F42"/>
    <w:lvl w:ilvl="0" w:tplc="6652B67C">
      <w:start w:val="1"/>
      <w:numFmt w:val="decimal"/>
      <w:lvlText w:val="%1)"/>
      <w:lvlJc w:val="left"/>
      <w:pPr>
        <w:ind w:left="1080" w:hanging="360"/>
      </w:pPr>
      <w:rPr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693785F"/>
    <w:multiLevelType w:val="multilevel"/>
    <w:tmpl w:val="D8B88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0A1166EF"/>
    <w:multiLevelType w:val="hybridMultilevel"/>
    <w:tmpl w:val="F0CC69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A200F4"/>
    <w:multiLevelType w:val="multilevel"/>
    <w:tmpl w:val="21AE816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0E7C5FA6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3" w15:restartNumberingAfterBreak="0">
    <w:nsid w:val="16667AFF"/>
    <w:multiLevelType w:val="hybridMultilevel"/>
    <w:tmpl w:val="CC4C1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F32A75"/>
    <w:multiLevelType w:val="hybridMultilevel"/>
    <w:tmpl w:val="82BAA0CA"/>
    <w:lvl w:ilvl="0" w:tplc="18B2B8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DCD08C1"/>
    <w:multiLevelType w:val="hybridMultilevel"/>
    <w:tmpl w:val="E6ACDF5C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6" w15:restartNumberingAfterBreak="0">
    <w:nsid w:val="1E2527A1"/>
    <w:multiLevelType w:val="hybridMultilevel"/>
    <w:tmpl w:val="F3D4B55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2C93C1F"/>
    <w:multiLevelType w:val="hybridMultilevel"/>
    <w:tmpl w:val="59C095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6546D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390372C3"/>
    <w:multiLevelType w:val="multilevel"/>
    <w:tmpl w:val="E71E01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0" w15:restartNumberingAfterBreak="0">
    <w:nsid w:val="39455A0C"/>
    <w:multiLevelType w:val="hybridMultilevel"/>
    <w:tmpl w:val="E5209C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A12E5"/>
    <w:multiLevelType w:val="hybridMultilevel"/>
    <w:tmpl w:val="9F82D2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F05BBC"/>
    <w:multiLevelType w:val="multilevel"/>
    <w:tmpl w:val="14BCE6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3" w15:restartNumberingAfterBreak="0">
    <w:nsid w:val="42920CDE"/>
    <w:multiLevelType w:val="multilevel"/>
    <w:tmpl w:val="F90035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5B15F5B"/>
    <w:multiLevelType w:val="hybridMultilevel"/>
    <w:tmpl w:val="E4C03F6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6370002"/>
    <w:multiLevelType w:val="multilevel"/>
    <w:tmpl w:val="9FD8C2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440"/>
      </w:pPr>
      <w:rPr>
        <w:rFonts w:hint="default"/>
      </w:rPr>
    </w:lvl>
  </w:abstractNum>
  <w:abstractNum w:abstractNumId="26" w15:restartNumberingAfterBreak="0">
    <w:nsid w:val="49800589"/>
    <w:multiLevelType w:val="hybridMultilevel"/>
    <w:tmpl w:val="8744E1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F255AA"/>
    <w:multiLevelType w:val="hybridMultilevel"/>
    <w:tmpl w:val="6B5403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5B96DF2"/>
    <w:multiLevelType w:val="hybridMultilevel"/>
    <w:tmpl w:val="D43A3F7C"/>
    <w:lvl w:ilvl="0" w:tplc="00000005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66A6308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30" w15:restartNumberingAfterBreak="0">
    <w:nsid w:val="5ED86027"/>
    <w:multiLevelType w:val="hybridMultilevel"/>
    <w:tmpl w:val="A6A239BA"/>
    <w:lvl w:ilvl="0" w:tplc="6E18EBF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1" w15:restartNumberingAfterBreak="0">
    <w:nsid w:val="69967B51"/>
    <w:multiLevelType w:val="multilevel"/>
    <w:tmpl w:val="446092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6D621C28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33" w15:restartNumberingAfterBreak="0">
    <w:nsid w:val="6D7B50B3"/>
    <w:multiLevelType w:val="multilevel"/>
    <w:tmpl w:val="F778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F2952F8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35" w15:restartNumberingAfterBreak="0">
    <w:nsid w:val="76BA14FA"/>
    <w:multiLevelType w:val="hybridMultilevel"/>
    <w:tmpl w:val="668691A4"/>
    <w:lvl w:ilvl="0" w:tplc="AA703FB8">
      <w:start w:val="1"/>
      <w:numFmt w:val="decimal"/>
      <w:lvlText w:val="%1."/>
      <w:lvlJc w:val="left"/>
      <w:pPr>
        <w:ind w:left="735" w:hanging="375"/>
      </w:pPr>
      <w:rPr>
        <w:rFonts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BC354B"/>
    <w:multiLevelType w:val="hybridMultilevel"/>
    <w:tmpl w:val="018CA32A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61453075">
    <w:abstractNumId w:val="0"/>
  </w:num>
  <w:num w:numId="2" w16cid:durableId="531725622">
    <w:abstractNumId w:val="1"/>
  </w:num>
  <w:num w:numId="3" w16cid:durableId="1910189648">
    <w:abstractNumId w:val="2"/>
  </w:num>
  <w:num w:numId="4" w16cid:durableId="1796168354">
    <w:abstractNumId w:val="3"/>
  </w:num>
  <w:num w:numId="5" w16cid:durableId="439377108">
    <w:abstractNumId w:val="4"/>
  </w:num>
  <w:num w:numId="6" w16cid:durableId="851798377">
    <w:abstractNumId w:val="5"/>
  </w:num>
  <w:num w:numId="7" w16cid:durableId="1699046200">
    <w:abstractNumId w:val="6"/>
  </w:num>
  <w:num w:numId="8" w16cid:durableId="1705864840">
    <w:abstractNumId w:val="19"/>
  </w:num>
  <w:num w:numId="9" w16cid:durableId="73624537">
    <w:abstractNumId w:val="25"/>
  </w:num>
  <w:num w:numId="10" w16cid:durableId="1491292217">
    <w:abstractNumId w:val="11"/>
  </w:num>
  <w:num w:numId="11" w16cid:durableId="900868935">
    <w:abstractNumId w:val="31"/>
  </w:num>
  <w:num w:numId="12" w16cid:durableId="314533352">
    <w:abstractNumId w:val="33"/>
  </w:num>
  <w:num w:numId="13" w16cid:durableId="1457600616">
    <w:abstractNumId w:val="20"/>
  </w:num>
  <w:num w:numId="14" w16cid:durableId="1293171111">
    <w:abstractNumId w:val="14"/>
  </w:num>
  <w:num w:numId="15" w16cid:durableId="151263602">
    <w:abstractNumId w:val="30"/>
  </w:num>
  <w:num w:numId="16" w16cid:durableId="1721519471">
    <w:abstractNumId w:val="35"/>
  </w:num>
  <w:num w:numId="17" w16cid:durableId="602959065">
    <w:abstractNumId w:val="15"/>
  </w:num>
  <w:num w:numId="18" w16cid:durableId="1271430166">
    <w:abstractNumId w:val="22"/>
  </w:num>
  <w:num w:numId="19" w16cid:durableId="1842351647">
    <w:abstractNumId w:val="7"/>
  </w:num>
  <w:num w:numId="20" w16cid:durableId="925728350">
    <w:abstractNumId w:val="16"/>
  </w:num>
  <w:num w:numId="21" w16cid:durableId="621232899">
    <w:abstractNumId w:val="17"/>
  </w:num>
  <w:num w:numId="22" w16cid:durableId="20933875">
    <w:abstractNumId w:val="27"/>
  </w:num>
  <w:num w:numId="23" w16cid:durableId="557858227">
    <w:abstractNumId w:val="18"/>
  </w:num>
  <w:num w:numId="24" w16cid:durableId="190148570">
    <w:abstractNumId w:val="29"/>
  </w:num>
  <w:num w:numId="25" w16cid:durableId="1904364196">
    <w:abstractNumId w:val="12"/>
  </w:num>
  <w:num w:numId="26" w16cid:durableId="1330475807">
    <w:abstractNumId w:val="34"/>
  </w:num>
  <w:num w:numId="27" w16cid:durableId="833182692">
    <w:abstractNumId w:val="21"/>
  </w:num>
  <w:num w:numId="28" w16cid:durableId="1390881043">
    <w:abstractNumId w:val="26"/>
  </w:num>
  <w:num w:numId="29" w16cid:durableId="1240559141">
    <w:abstractNumId w:val="32"/>
  </w:num>
  <w:num w:numId="30" w16cid:durableId="1173884084">
    <w:abstractNumId w:val="36"/>
  </w:num>
  <w:num w:numId="31" w16cid:durableId="621153823">
    <w:abstractNumId w:val="10"/>
  </w:num>
  <w:num w:numId="32" w16cid:durableId="334724056">
    <w:abstractNumId w:val="9"/>
  </w:num>
  <w:num w:numId="33" w16cid:durableId="9525913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0112608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1863978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69414380">
    <w:abstractNumId w:val="28"/>
  </w:num>
  <w:num w:numId="37" w16cid:durableId="17098365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0F3"/>
    <w:rsid w:val="00022629"/>
    <w:rsid w:val="000657CC"/>
    <w:rsid w:val="00077C63"/>
    <w:rsid w:val="000D554E"/>
    <w:rsid w:val="000E4D86"/>
    <w:rsid w:val="000F2F34"/>
    <w:rsid w:val="001315B5"/>
    <w:rsid w:val="001B4677"/>
    <w:rsid w:val="001D50AB"/>
    <w:rsid w:val="001E47F7"/>
    <w:rsid w:val="00202916"/>
    <w:rsid w:val="00223769"/>
    <w:rsid w:val="00234254"/>
    <w:rsid w:val="0023478E"/>
    <w:rsid w:val="002C3D74"/>
    <w:rsid w:val="00336C08"/>
    <w:rsid w:val="00360A04"/>
    <w:rsid w:val="003B6182"/>
    <w:rsid w:val="003C75C9"/>
    <w:rsid w:val="003D4AB0"/>
    <w:rsid w:val="00433761"/>
    <w:rsid w:val="004838C2"/>
    <w:rsid w:val="004C77D3"/>
    <w:rsid w:val="00525D74"/>
    <w:rsid w:val="00537EF7"/>
    <w:rsid w:val="00576D4B"/>
    <w:rsid w:val="005C2B64"/>
    <w:rsid w:val="005C5600"/>
    <w:rsid w:val="00622E64"/>
    <w:rsid w:val="00637C32"/>
    <w:rsid w:val="006565F8"/>
    <w:rsid w:val="00675888"/>
    <w:rsid w:val="00691CE3"/>
    <w:rsid w:val="006C5310"/>
    <w:rsid w:val="0074081D"/>
    <w:rsid w:val="00750678"/>
    <w:rsid w:val="00797BAF"/>
    <w:rsid w:val="007A0BFB"/>
    <w:rsid w:val="007B0FF6"/>
    <w:rsid w:val="007E50B9"/>
    <w:rsid w:val="007F1932"/>
    <w:rsid w:val="007F1D73"/>
    <w:rsid w:val="0084750B"/>
    <w:rsid w:val="00864F2C"/>
    <w:rsid w:val="00874563"/>
    <w:rsid w:val="00897EAA"/>
    <w:rsid w:val="008D16B6"/>
    <w:rsid w:val="008D3A1A"/>
    <w:rsid w:val="008E40A1"/>
    <w:rsid w:val="008E6D32"/>
    <w:rsid w:val="0090001B"/>
    <w:rsid w:val="00913FA2"/>
    <w:rsid w:val="009167EA"/>
    <w:rsid w:val="0097102D"/>
    <w:rsid w:val="0099540E"/>
    <w:rsid w:val="009A078D"/>
    <w:rsid w:val="009B050B"/>
    <w:rsid w:val="00A13F66"/>
    <w:rsid w:val="00A37A60"/>
    <w:rsid w:val="00A76139"/>
    <w:rsid w:val="00A83E7F"/>
    <w:rsid w:val="00AB7A85"/>
    <w:rsid w:val="00AD3C4A"/>
    <w:rsid w:val="00AE2067"/>
    <w:rsid w:val="00AE369A"/>
    <w:rsid w:val="00B2673D"/>
    <w:rsid w:val="00BA3AC2"/>
    <w:rsid w:val="00BB5882"/>
    <w:rsid w:val="00BC1D7C"/>
    <w:rsid w:val="00C22992"/>
    <w:rsid w:val="00C3083A"/>
    <w:rsid w:val="00C412A1"/>
    <w:rsid w:val="00C46305"/>
    <w:rsid w:val="00C477E1"/>
    <w:rsid w:val="00CD5F3F"/>
    <w:rsid w:val="00CD61CA"/>
    <w:rsid w:val="00CE3A2B"/>
    <w:rsid w:val="00D34807"/>
    <w:rsid w:val="00D70F67"/>
    <w:rsid w:val="00D93A97"/>
    <w:rsid w:val="00DB0026"/>
    <w:rsid w:val="00DE474D"/>
    <w:rsid w:val="00E21F78"/>
    <w:rsid w:val="00E305E7"/>
    <w:rsid w:val="00E473BF"/>
    <w:rsid w:val="00E93B88"/>
    <w:rsid w:val="00ED76EB"/>
    <w:rsid w:val="00EE74A6"/>
    <w:rsid w:val="00EF35CD"/>
    <w:rsid w:val="00F065CE"/>
    <w:rsid w:val="00F10953"/>
    <w:rsid w:val="00F22321"/>
    <w:rsid w:val="00F3383F"/>
    <w:rsid w:val="00F440F3"/>
    <w:rsid w:val="00F601DD"/>
    <w:rsid w:val="00F81A48"/>
    <w:rsid w:val="00FC1237"/>
    <w:rsid w:val="00FD42F3"/>
    <w:rsid w:val="00FF1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FB7F3"/>
  <w15:docId w15:val="{574A24AD-7630-4E17-A855-BD7732023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A8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40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40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440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40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40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40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40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40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40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40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40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40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40F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40F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40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40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40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40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40F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40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40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40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40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40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440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40F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40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40F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40F3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rsid w:val="00AB7A85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B7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B7A8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Bodytext2">
    <w:name w:val="Body text (2)_"/>
    <w:link w:val="Bodytext20"/>
    <w:rsid w:val="00AB7A85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AB7A85"/>
    <w:pPr>
      <w:widowControl w:val="0"/>
      <w:shd w:val="clear" w:color="auto" w:fill="FFFFFF"/>
      <w:spacing w:line="277" w:lineRule="exact"/>
      <w:ind w:hanging="434"/>
      <w:jc w:val="center"/>
    </w:pPr>
    <w:rPr>
      <w:rFonts w:ascii="Arial" w:eastAsia="Arial" w:hAnsi="Arial" w:cs="Arial"/>
      <w:kern w:val="2"/>
      <w:sz w:val="18"/>
      <w:szCs w:val="18"/>
      <w:lang w:eastAsia="en-US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63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6305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D34807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09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109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1095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09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0953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87456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DB66A-D914-4206-BD8F-416422DEE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402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Leszek Mierzejewski</dc:creator>
  <cp:lastModifiedBy>Sylwia Wasylczyszyn</cp:lastModifiedBy>
  <cp:revision>30</cp:revision>
  <cp:lastPrinted>2026-01-29T13:27:00Z</cp:lastPrinted>
  <dcterms:created xsi:type="dcterms:W3CDTF">2025-02-28T08:43:00Z</dcterms:created>
  <dcterms:modified xsi:type="dcterms:W3CDTF">2026-02-11T08:52:00Z</dcterms:modified>
</cp:coreProperties>
</file>